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Lampe </w:t>
            </w:r>
          </w:p>
        </w:tc>
        <w:tc>
          <w:p>
            <w:pPr>
              <w:spacing w:before="0" w:after="0" w:line="240" w:lineRule="auto"/>
            </w:pPr>
            <w:r>
              <w:t>Lampe </w:t>
            </w:r>
          </w:p>
        </w:tc>
        <w:tc>
          <w:p>
            <w:pPr>
              <w:spacing w:before="0" w:after="0" w:line="240" w:lineRule="auto"/>
            </w:pPr>
            <w:r>
              <w:t>Asbeststaub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49312915" name="827380f0-97c3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6991377" name="827380f0-97c3-11f0-849a-79a2e108157f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oben bei Kasten </w:t>
            </w:r>
          </w:p>
        </w:tc>
        <w:tc>
          <w:p>
            <w:pPr>
              <w:spacing w:before="0" w:after="0" w:line="240" w:lineRule="auto"/>
            </w:pPr>
            <w:r>
              <w:t>Kasten </w:t>
            </w:r>
          </w:p>
        </w:tc>
        <w:tc>
          <w:p>
            <w:pPr>
              <w:spacing w:before="0" w:after="0" w:line="240" w:lineRule="auto"/>
            </w:pPr>
            <w:r>
              <w:t>Asbeststaub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63029158" name="52b43a60-97c5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3503304" name="52b43a60-97c5-11f0-849a-79a2e108157f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73846463" name="3ebc9a90-97c3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1151702" name="3ebc9a90-97c3-11f0-849a-79a2e108157f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63531726" name="579bd520-97c4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2424031" name="579bd520-97c4-11f0-849a-79a2e108157f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89309449" name="68f9a220-97c4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698803" name="68f9a220-97c4-11f0-849a-79a2e108157f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54166342" name="9f919db0-97c4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3205384" name="9f919db0-97c4-11f0-849a-79a2e108157f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OG- 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43101323" name="f1f4c5a0-97c4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2628940" name="f1f4c5a0-97c4-11f0-849a-79a2e108157f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66829269" name="baba2c00-97c5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1391337" name="baba2c00-97c5-11f0-849a-79a2e108157f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22383635" name="df670eb0-97c5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7120507" name="df670eb0-97c5-11f0-849a-79a2e108157f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25430688" name="98f97750-97c6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0697252" name="98f97750-97c6-11f0-849a-79a2e108157f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18371195" name="aacbb100-97c6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3006910" name="aacbb100-97c6-11f0-849a-79a2e108157f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98048968" name="399f1b60-97c7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5557581" name="399f1b60-97c7-11f0-849a-79a2e108157f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34987799" name="51ec92b0-97c7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092286" name="51ec92b0-97c7-11f0-849a-79a2e108157f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alle Zimmer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Aussenwand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Kork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22306353" name="a244a860-97c7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5039495" name="a244a860-97c7-11f0-849a-79a2e108157f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99823175" name="ecbfe350-97c7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2729340" name="ecbfe350-97c7-11f0-849a-79a2e108157f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34313310" name="48b01cc0-97c8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0784442" name="48b01cc0-97c8-11f0-849a-79a2e108157f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0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Hauptstrasse 63, 8231 Hemmental</w:t>
          </w:r>
        </w:p>
        <w:p>
          <w:pPr>
            <w:spacing w:before="0" w:after="0"/>
          </w:pPr>
          <w:r>
            <w:t>501 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footer.xml" Type="http://schemas.openxmlformats.org/officeDocument/2006/relationships/footer" Id="rId20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